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Küchenwand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0112102" name="a1009d90-4c42-11f0-a89c-25a2ff0f10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4982344" name="a1009d90-4c42-11f0-a89c-25a2ff0f100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WC Boden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0047919" name="ef4144f0-4c42-11f0-995d-1ba72b47c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713853" name="ef4144f0-4c42-11f0-995d-1ba72b47c4d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WC Wand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4544511" name="5c1c3e40-4c43-11f0-8225-732d6f6996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5674294" name="5c1c3e40-4c43-11f0-8225-732d6f6996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WC Wand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1196553" name="9529f4c0-4c43-11f0-81a4-9fbd2c38fc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7754950" name="9529f4c0-4c43-11f0-81a4-9fbd2c38fcc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Badezimmer Boden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9925107" name="fe82cc30-4c43-11f0-89a3-171aec5c06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9065040" name="fe82cc30-4c43-11f0-89a3-171aec5c06f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3 OG</w:t>
            </w:r>
          </w:p>
          <w:p>
            <w:pPr>
              <w:spacing w:before="0" w:after="0" w:line="240" w:lineRule="auto"/>
            </w:pPr>
            <w:r>
              <w:t>Wohnzimmerdecke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0388089" name="1b6602d0-4c45-11f0-bf1b-fda97776cb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620582" name="1b6602d0-4c45-11f0-bf1b-fda97776cb8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3 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9599345" name="5a340b60-4c45-11f0-b14b-51915e9026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27821" name="5a340b60-4c45-11f0-b14b-51915e9026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Badezimmer</w:t>
            </w:r>
          </w:p>
          <w:p>
            <w:pPr>
              <w:spacing w:before="0" w:after="0" w:line="240" w:lineRule="auto"/>
            </w:pPr>
            <w:r>
              <w:t>3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3563493" name="80c601c0-4c45-11f0-b943-496e85fe82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208717" name="80c601c0-4c45-11f0-b943-496e85fe822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WHG.Seestrasse 28, 8803 Rüschlikon</w:t>
          </w:r>
        </w:p>
        <w:p>
          <w:pPr>
            <w:spacing w:before="0" w:after="0"/>
          </w:pPr>
          <w:r>
            <w:t>345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